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174 Baby dance Діти Solo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#819 Марьяна Медведєва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819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